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Организация сестринского дела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06:57 МСК · База обновлена: 23.07.2026, 06:57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ПИЩЕВЫЕ ПРОДУКТЫ С УСТАНОВЛЕННЫМ ХИМИЧЕСКИМ СОСТАВОМ, ЭНЕРГЕТИЧЕСКОЙ ЦЕННОСТЬЮ И ФИЗИЧЕСКИМИ СВОЙСТВАМИ, ДОКАЗАННЫМ ЛЕЧЕБНЫМ ЭФФЕКТОМ ЯВЛЯЮТСЯ ______________ПРОДУКТАМИ ЛЕЧЕБНОГО ПИТАНИЯ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сбалансированными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физиологическими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специализированными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рациональными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специализированными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ГРАЖДАНИН, ПРИОБРЕТАЮЩИЙ ИЛИ ИСПОЛЬЗУЮЩИЙ ТОВАРЫ (РАБОТЫ, УСЛУГИ) ИСКЛЮЧИТЕЛЬНО ДЛЯ ЛИЧНЫХ, СЕМЕЙНЫХ, ДОМАШНИХ И ИНЫХ НУЖД,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поставщиком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изготовителем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исполнителем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потребителем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потребителем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ПРОЦЕДУРА ОПРЕДЕЛЕНИЯ СООТВЕТСТВИЯ ЛИЦА ТРЕБОВАНИЯМ К ОСУЩЕСТВЛЕНИЮ МЕДИЦИНСКОЙ ДЕЯТЕЛЬНОСТИ ПО ОПРЕДЕЛЕННОЙ МЕДИЦИНСКОЙ СПЕЦИАЛЬНОСТИ ЛИБО ФАРМАЦЕВТИЧЕСКОЙ ДЕЯТЕЛЬНОСТИ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квалификацией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лицензированием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аккредитацией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аттестацией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аккредитацией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КАДРОВОЙ ТЕХНОЛОГИЕЙ, ОБЕСПЕЧИВАЮЩЕЙ ПЕРЕДАЧУ ПОСРЕДСТВОМ ПЛАНОМЕРНОЙ РАБОТЫ ЗНАНИЙ, НАВЫКОВ И УСТАНОВОК ОТ БОЛЕЕ ОПЫТНОГО СОТРУДНИКА К МЕНЕЕ ОПЫТНОМУ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делегирование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наставничество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опекунство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покровительство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наставничество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ПРОФИЛАКТИЧЕСКИЕ ПРИВИВКИ ПРЕДСТАВЛЯЮТ СОБОЙ ВВЕДЕНИЕ В ОРГАНИЗМ ЧЕЛОВЕКА ИММУНОБИОЛОГИЧЕСКИХ ЛЕКАРСТВЕННЫХ ПРЕПАРАТОВ ДЛЯ ИММУНОПРОФИЛАКТИКИ В ЦЕЛЯХ СОЗДАНИЯ ___________ НЕВОСПРИИМЧИВОСТИ К ИНФЕКЦИОННЫМ БОЛЕЗНЯМ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абсолютной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специфической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адекватной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неспецифической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специфической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СПЕЦИАЛИСТЫ СО СРЕДНИМ ПРОФЕССИОНАЛЬНЫМ ОБРАЗОВАНИЕМ, ИЗЪЯВИВШИЕ ЖЕЛАНИЕ ПРОЙТИ АТТЕСТАЦИЮ ДЛЯ ПОЛУЧЕНИЯ КВАЛИФИКАЦИОННОЙ КАТЕГОРИИ, ПРЕДСТАВЛЯЮТ В АТТЕСТАЦИОННУЮ КОМИССИЮ ОТЧЕТ О ПРОФЕССИОНАЛЬНОЙ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 последние три года работы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 последние два года работы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 последние пять лет работы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 последний год работы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за последний год работы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ЛОКАЛЬНЫЕ НОРМАТИВНЫЕ АКТЫ, УСТАНАВЛИВАЮЩИЕ СИСТЕМЫ ОПЛАТЫ ТРУДА, ПРИНИМАЮТСЯ РАБОТОДАТЕЛЕМ С УЧЕТОМ МНЕНИЯ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административно-управленческого персонала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отдельных инициативных работников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представительного органа работников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всего трудового коллектива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представительного органа работников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ПРОВЕРКА СЕСТРИНСКОГО ПЕРСОНАЛА ЧЛЕНАМИ СОВЕТА ПО СЕСТРИНСКОМУ ДЕЛУ ИЛИ ГЛАВНОЙ МЕДИЦИНСКОЙ СЕСТРОЙ С ЦЕЛЬЮ ОПРЕДЕЛЕНИЯ СОСТОЯНИЯ ДЕЛ ПО КАКОМУ-ЛИБО ОДНОМУ АСПЕКТУ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комплексной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целенаправленной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заключительной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организационной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целенаправленной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ЛИДЕРЫ НА ВСЕХ УРОВНЯХ ОРГАНИЗАЦИИ ОБЕСПЕЧИВАЮТ ЕДИНСТВО ЦЕЛИ И НАПРАВЛЕНИЯ ДЕЯТЕЛЬНОСТИ ОРГАНИЗАЦИИ И СОЗДАЮТ УСЛОВИЯ, В КОТОРЫХ РАБОТНИКИ ______________ ДЛЯ ДОСТИЖЕНИЯ ЦЕЛЕЙ ОРГАНИЗАЦИИ В ОБЛАСТИ КАЧЕСТВА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самосовершенствуются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взаимодействуют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конкурируют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реализуют себя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взаимодействуют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МЕДИЦИНСКИЕ ОРГАНИЗАЦИИ ИМЕЮТ ПРАВО ПОЛУЧАТЬ СРЕДСТВА ЗА ОКАЗАННУЮ МЕДИЦИНСКУЮ ПОМОЩЬ НА ОСНОВАНИИ ЗАКЛЮЧЕННЫХ ДОГОВОРОВ НА ОКАЗАНИЕ И ОПЛАТУ МЕДИЦИНСКОЙ ПОМОЩИ ПО ОБЯЗАТЕЛЬНОМУ МЕДИЦИНСКОМУ СТРАХОВАНИЮ В СООТВЕТСТВИИ С УСТАНОВЛЕННЫМИ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тарифами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расценками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ставками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окладами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тарифами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Организация сестринского дела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